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80744988" name="019e496c-fa18-77ba-977a-a0131c8918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9684232" name="019e496c-fa18-77ba-977a-a0131c8918e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WC/Dusche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73168161" name="019e49a0-25dd-7e0f-881e-aacd9b5ad9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0362275" name="019e49a0-25dd-7e0f-881e-aacd9b5ad9f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373099227" name="019e496e-7c32-7c31-8321-af64676b59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7142798" name="019e496e-7c32-7c31-8321-af64676b593d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WC/Dusche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88314749" name="019e49a1-2d40-7ff5-9235-d51e2e34da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5458502" name="019e49a1-2d40-7ff5-9235-d51e2e34da0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12084540" name="019e49c8-4b7a-7468-b0c0-0810c86089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8892863" name="019e49c8-4b7a-7468-b0c0-0810c860894b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03095540" name="019e4977-06f8-7b97-9f2e-a76d79c9b7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6735981" name="019e4977-06f8-7b97-9f2e-a76d79c9b7f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Gästezimmer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94783484" name="019e499f-36d4-73d3-b1b3-28a5ae1581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0143006" name="019e499f-36d4-73d3-b1b3-28a5ae1581f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Wohnzimmer/ 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41749974" name="019e49d4-fec8-7f06-9ea8-f59d316535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0359183" name="019e49d4-fec8-7f06-9ea8-f59d3165353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2019639130" name="019e49e5-5145-7ff4-91bf-74d0798a6d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7659639" name="019e49e5-5145-7ff4-91bf-74d0798a6db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74203201" name="019e49ef-a1bd-79c5-8046-646c6897d2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6952119" name="019e49ef-a1bd-79c5-8046-646c6897d24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41695222" name="019e4981-88c4-79f0-a1b5-ba5ee90b74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5700769" name="019e4981-88c4-79f0-a1b5-ba5ee90b746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41781712" name="019e49d9-12ae-7a62-9892-dad7647b29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7252" name="019e49d9-12ae-7a62-9892-dad7647b291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1968597" name="019e49e6-1d6c-7e4e-a3f7-27c6ceb4c3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7318484" name="019e49e6-1d6c-7e4e-a3f7-27c6ceb4c3f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51462001" name="019e499d-f688-75b1-9eaa-02b5564d6e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1535261" name="019e499d-f688-75b1-9eaa-02b5564d6ea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Gelblichen Kleber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46345857" name="019e49c2-e240-7bdb-9440-63e16f1b8d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5972385" name="019e49c2-e240-7bdb-9440-63e16f1b8d9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Gelblichen Teppichkleber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07928917" name="019e49eb-a03c-70b8-bc4a-8e65d37b42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0677535" name="019e49eb-a03c-70b8-bc4a-8e65d37b427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8175822" name="019e49a3-03fd-77a4-909b-3be5663b06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8886802" name="019e49a3-03fd-77a4-909b-3be5663b061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05290752" name="019e49da-9d8e-7f4b-99eb-d5272026e7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9812068" name="019e49da-9d8e-7f4b-99eb-d5272026e7f8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Tankraum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2234167" name="019e49a4-4c0a-7e63-9468-25f50cffe3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8089310" name="019e49a4-4c0a-7e63-9468-25f50cffe30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52068224" name="019e49c4-80a6-7047-bc41-f50819182c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719234" name="019e49c4-80a6-7047-bc41-f50819182cde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WC/Dusche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92121318" name="019e49e0-50d6-75fc-b9d8-b1590ee199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9822409" name="019e49e0-50d6-75fc-b9d8-b1590ee19928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EG-DG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9403962" name="019e49db-cb26-7817-be16-07b3155cd4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3670077" name="019e49db-cb26-7817-be16-07b3155cd4a8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Fassaden Verkleidung </w:t>
            </w:r>
          </w:p>
        </w:tc>
        <w:tc>
          <w:p>
            <w:pPr>
              <w:spacing w:before="0" w:after="0" w:line="240" w:lineRule="auto"/>
            </w:pPr>
            <w:r>
              <w:t>Holzschutzmittel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536206930" name="019e49f0-7a03-796a-934b-145f8dcb82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4921494" name="019e49f0-7a03-796a-934b-145f8dcb829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Garage/ Velounterdach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59658719" name="019e49f2-b4bf-7af7-8008-92adaad00d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4400026" name="019e49f2-b4bf-7af7-8008-92adaad00daf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Gartenstrasse 12, 6048 Horw</w:t>
          </w:r>
        </w:p>
        <w:p>
          <w:pPr>
            <w:spacing w:before="0" w:after="0"/>
          </w:pPr>
          <w:r>
            <w:t>DN 927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